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客户满意度分析报告</w:t>
      </w:r>
    </w:p>
    <w:p>
      <w:r>
        <w:t>记录编号：FM-057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调查周期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调查客户数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回收率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满意度得分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主要问题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改进建议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编制人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表单编号：FM-057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